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08377571" name="2ec94940-607c-11f0-8214-1942b95dd55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978254" name="2ec94940-607c-11f0-8214-1942b95dd55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Fensterkitt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3798942" name="66224ae0-607c-11f0-ad40-df0064e0b06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016925" name="66224ae0-607c-11f0-ad40-df0064e0b061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Anschlagkitt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33527281" name="30ab3330-607d-11f0-9cee-4b219e608fa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6978708" name="30ab3330-607d-11f0-9cee-4b219e608fa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Ladenlokal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4914449" name="7f0221b0-607d-11f0-a598-e39fc9fe5b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5053904" name="7f0221b0-607d-11f0-a598-e39fc9fe5b6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Ladenlokal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42410953" name="3c7483a0-607e-11f0-9708-878c44f235d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1504838" name="3c7483a0-607e-11f0-9708-878c44f235d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